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Georgia" w:hAnsi="Georgia"/>
          <w:b w:val="0"/>
          <w:i w:val="0"/>
          <w:color w:val="A08870"/>
          <w:sz w:val="18"/>
        </w:rPr>
        <w:t>PRESSEMITTEILUNG</w:t>
      </w:r>
    </w:p>
    <w:p>
      <w:pPr>
        <w:spacing w:after="320"/>
      </w:pPr>
      <w:r>
        <w:rPr>
          <w:rFonts w:ascii="Georgia" w:hAnsi="Georgia"/>
          <w:b w:val="0"/>
          <w:i/>
          <w:color w:val="9A6F3F"/>
          <w:sz w:val="20"/>
        </w:rPr>
        <w:t>Sperrfrist: zur Veröffentlichung ab 1. August 2026</w:t>
      </w:r>
    </w:p>
    <w:p>
      <w:pPr>
        <w:spacing w:after="280"/>
      </w:pPr>
      <w:r>
        <w:rPr>
          <w:rFonts w:ascii="Georgia" w:hAnsi="Georgia"/>
          <w:b/>
          <w:color w:val="2A1F14"/>
          <w:sz w:val="34"/>
        </w:rPr>
        <w:t>Karlsruher Gründerpaar bringt Baby-App „Minimomente“ auf den Markt</w:t>
      </w:r>
    </w:p>
    <w:p>
      <w:pPr>
        <w:spacing w:after="240"/>
      </w:pPr>
      <w:r>
        <w:rPr>
          <w:rFonts w:ascii="Georgia" w:hAnsi="Georgia"/>
          <w:b/>
          <w:sz w:val="22"/>
        </w:rPr>
        <w:t xml:space="preserve">Karlsruhe, 22. Juli 2026 — </w:t>
      </w:r>
      <w:r>
        <w:rPr>
          <w:rFonts w:ascii="Georgia" w:hAnsi="Georgia"/>
          <w:sz w:val="22"/>
        </w:rPr>
        <w:t>Zwei Karlsruher haben eine App entwickelt, die Eltern hilft, die schönsten Momente ihres Babys festzuhalten, ohne im digitalen Foto-Chaos zu versinken. „Minimomente“ erscheint am 1. August und setzt dabei konsequent auf Datenschutz: Alle Fotos bleiben standardmässig auf dem Gerät der Familie.</w:t>
      </w:r>
    </w:p>
    <w:p>
      <w:pPr>
        <w:spacing w:after="240"/>
      </w:pPr>
      <w:r>
        <w:rPr>
          <w:rFonts w:ascii="Georgia" w:hAnsi="Georgia"/>
          <w:b w:val="0"/>
          <w:i w:val="0"/>
          <w:sz w:val="22"/>
        </w:rPr>
        <w:t>Roxana Shahbazi und David Breiter kennen das Problem aus eigener Erfahrung: Tausende Babyfotos sammeln sich auf dem Smartphone, doch die wirklich besonderen Augenblicke gehen in der Masse unter. Mit „Minimomente“ gehen die beiden einen anderen Weg. Die App gestaltet jeden Meilenstein — den ersten Zahn, die ersten Schritte, das erste Wort — als ästhetische Polaroid-Karte auf einer digitalen Pinnwand.</w:t>
      </w:r>
    </w:p>
    <w:p>
      <w:pPr>
        <w:spacing w:after="240"/>
      </w:pPr>
      <w:r>
        <w:rPr>
          <w:rFonts w:ascii="Georgia" w:hAnsi="Georgia"/>
          <w:b w:val="0"/>
          <w:i/>
          <w:color w:val="5C4A36"/>
          <w:sz w:val="22"/>
        </w:rPr>
        <w:t>„Wir wollten keine weitere Foto-App, die einfach nur speichert. Minimomente hilft Eltern, bewusst innezuhalten und die Momente auszuwählen, die wirklich zählen. Es geht um Qualität statt Quantität der Erinnerungen.“ — David Breiter</w:t>
      </w:r>
    </w:p>
    <w:p>
      <w:pPr>
        <w:spacing w:after="240"/>
      </w:pPr>
      <w:r>
        <w:rPr>
          <w:rFonts w:ascii="Georgia" w:hAnsi="Georgia"/>
          <w:b w:val="0"/>
          <w:i w:val="0"/>
          <w:sz w:val="22"/>
        </w:rPr>
        <w:t>Ein zentrales Anliegen der Gründer ist der Datenschutz. Anders als viele vergleichbare Angebote speichert „Minimomente“ alle Fotos und Daten standardmässig lokal auf dem Gerät — DSGVO-konform und ohne dass etwas ungefragt in eine Cloud geladen wird. Wer die Erinnerungen mit Grosseltern oder Verwandten teilen möchte, kann ausgewählte Personen gezielt einladen — geschützt, ohne dass sich die Bilder herunterladen oder abfotografieren lassen.</w:t>
      </w:r>
    </w:p>
    <w:p>
      <w:pPr>
        <w:spacing w:after="240"/>
      </w:pPr>
      <w:r>
        <w:rPr>
          <w:rFonts w:ascii="Georgia" w:hAnsi="Georgia"/>
          <w:b w:val="0"/>
          <w:i/>
          <w:color w:val="5C4A36"/>
          <w:sz w:val="22"/>
        </w:rPr>
        <w:t>„Gerade bei Kinderfotos sollten Eltern die Kontrolle behalten. Bei uns entscheidet die Familie, wer was sieht — und die Daten bleiben dort, wo sie hingehören.“ — Roxana Shahbazi</w:t>
      </w:r>
    </w:p>
    <w:p>
      <w:pPr>
        <w:spacing w:after="320"/>
      </w:pPr>
      <w:r>
        <w:rPr>
          <w:rFonts w:ascii="Georgia" w:hAnsi="Georgia"/>
          <w:b w:val="0"/>
          <w:i w:val="0"/>
          <w:sz w:val="22"/>
        </w:rPr>
        <w:t>Minimomente ist ab dem 1. August im App Store verfügbar und kann kostenlos getestet werden; für den vollen Funktionsumfang ist ein Abo erhältlich. Eine Android-Version ist in Vorbereitung.</w:t>
      </w:r>
    </w:p>
    <w:p>
      <w:pPr>
        <w:spacing w:after="80"/>
      </w:pPr>
      <w:r>
        <w:rPr>
          <w:rFonts w:ascii="Georgia" w:hAnsi="Georgia"/>
          <w:b/>
          <w:i w:val="0"/>
          <w:color w:val="B87A52"/>
          <w:sz w:val="18"/>
        </w:rPr>
        <w:t>ÜBER MINIMOMENTE</w:t>
      </w:r>
    </w:p>
    <w:p>
      <w:pPr>
        <w:spacing w:after="320"/>
      </w:pPr>
      <w:r>
        <w:rPr>
          <w:rFonts w:ascii="Georgia" w:hAnsi="Georgia"/>
          <w:b w:val="0"/>
          <w:i w:val="0"/>
          <w:color w:val="5C4A36"/>
          <w:sz w:val="20"/>
        </w:rPr>
        <w:t>Minimomente ist eine in Karlsruhe entwickelte App, mit der Eltern die Meilensteine ihres Babys als ästhetische Polaroid-Pinnwand festhalten. Der Fokus liegt auf Design, bewussten Erinnerungen und Datenschutz. Gegründet wurde das Projekt von Roxana Shahbazi und David Breiter.</w:t>
      </w:r>
    </w:p>
    <w:p>
      <w:pPr>
        <w:spacing w:after="80"/>
      </w:pPr>
      <w:r>
        <w:rPr>
          <w:rFonts w:ascii="Georgia" w:hAnsi="Georgia"/>
          <w:b/>
          <w:i w:val="0"/>
          <w:color w:val="B87A52"/>
          <w:sz w:val="18"/>
        </w:rPr>
        <w:t>PRESSEKONTAKT</w:t>
      </w:r>
    </w:p>
    <w:p>
      <w:pPr>
        <w:spacing w:after="280"/>
      </w:pPr>
      <w:r>
        <w:rPr>
          <w:rFonts w:ascii="Georgia" w:hAnsi="Georgia"/>
          <w:b w:val="0"/>
          <w:i w:val="0"/>
          <w:sz w:val="20"/>
        </w:rPr>
        <w:t>David Breiter</w:t>
        <w:br/>
        <w:t>Minimomente</w:t>
        <w:br/>
        <w:t>E-Mail: info@minimomente.app</w:t>
        <w:br/>
        <w:t>Telefon: +49 174 8580275</w:t>
        <w:br/>
        <w:t>Web: minimomente.app</w:t>
        <w:br/>
        <w:t>Presse &amp; Bildmaterial: https://minimomente.app/presse</w:t>
      </w:r>
    </w:p>
    <w:p>
      <w:pPr>
        <w:spacing w:after="160"/>
        <w:jc w:val="center"/>
      </w:pPr>
      <w:r>
        <w:rPr>
          <w:rFonts w:ascii="Georgia" w:hAnsi="Georgia"/>
          <w:b w:val="0"/>
          <w:i w:val="0"/>
          <w:color w:val="A08870"/>
          <w:sz w:val="20"/>
        </w:rPr>
        <w:t>— Ende —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